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表面处理记录</w:t>
      </w:r>
    </w:p>
    <w:p>
      <w:r>
        <w:t>记录编号：FM-105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处理类型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处理液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处理时间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温度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操作者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表单编号：FM-105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